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47E0B" w14:textId="45A54FA9" w:rsidR="7B8C9B3E" w:rsidRPr="007A60F3" w:rsidRDefault="7B8C9B3E" w:rsidP="0F550966">
      <w:pPr>
        <w:jc w:val="right"/>
        <w:rPr>
          <w:rFonts w:ascii="Aptos" w:eastAsia="Aptos" w:hAnsi="Aptos" w:cs="Aptos"/>
          <w:color w:val="000000" w:themeColor="text1"/>
          <w:sz w:val="20"/>
          <w:szCs w:val="20"/>
          <w:lang w:val="pl-PL"/>
        </w:rPr>
      </w:pPr>
      <w:r w:rsidRPr="007A60F3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 xml:space="preserve">Załącznik nr 6 do Zapytania ofertowego </w:t>
      </w:r>
      <w:r w:rsidR="00983533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>13</w:t>
      </w:r>
      <w:r w:rsidR="00A9061D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>4</w:t>
      </w:r>
      <w:r w:rsidR="007A60F3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>/2025</w:t>
      </w:r>
    </w:p>
    <w:p w14:paraId="3A246F06" w14:textId="1CBCFDA5" w:rsidR="0F550966" w:rsidRPr="007A60F3" w:rsidRDefault="0F550966" w:rsidP="0F550966">
      <w:pPr>
        <w:jc w:val="right"/>
        <w:rPr>
          <w:rFonts w:ascii="Aptos" w:eastAsia="Aptos" w:hAnsi="Aptos" w:cs="Aptos"/>
          <w:color w:val="000000" w:themeColor="text1"/>
          <w:sz w:val="20"/>
          <w:szCs w:val="20"/>
          <w:lang w:val="pl-PL"/>
        </w:rPr>
      </w:pPr>
    </w:p>
    <w:p w14:paraId="4E5FED67" w14:textId="2502BC71" w:rsidR="7B8C9B3E" w:rsidRPr="007A60F3" w:rsidRDefault="7B8C9B3E" w:rsidP="0F550966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7A60F3">
        <w:rPr>
          <w:rFonts w:ascii="Aptos" w:eastAsia="Aptos" w:hAnsi="Aptos" w:cs="Aptos"/>
          <w:color w:val="000000" w:themeColor="text1"/>
          <w:lang w:val="pl-PL"/>
        </w:rPr>
        <w:t>LUX MED Onkologia sp. z o.o.</w:t>
      </w:r>
    </w:p>
    <w:p w14:paraId="408E29C8" w14:textId="77777777" w:rsidR="00983533" w:rsidRDefault="7B8C9B3E" w:rsidP="0F550966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7A60F3">
        <w:rPr>
          <w:rFonts w:ascii="Aptos" w:eastAsia="Aptos" w:hAnsi="Aptos" w:cs="Aptos"/>
          <w:color w:val="000000" w:themeColor="text1"/>
          <w:lang w:val="pl-PL"/>
        </w:rPr>
        <w:t>ul. Szamocka 6</w:t>
      </w:r>
    </w:p>
    <w:p w14:paraId="1877425B" w14:textId="7AAFAD09" w:rsidR="7B8C9B3E" w:rsidRDefault="7B8C9B3E" w:rsidP="0F550966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7A60F3">
        <w:rPr>
          <w:rFonts w:ascii="Aptos" w:eastAsia="Aptos" w:hAnsi="Aptos" w:cs="Aptos"/>
          <w:color w:val="000000" w:themeColor="text1"/>
          <w:lang w:val="pl-PL"/>
        </w:rPr>
        <w:t>01-748 Warszawa</w:t>
      </w:r>
    </w:p>
    <w:p w14:paraId="0E1F676F" w14:textId="77777777" w:rsidR="00983533" w:rsidRPr="007A60F3" w:rsidRDefault="00983533" w:rsidP="0F550966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</w:p>
    <w:p w14:paraId="130CCA39" w14:textId="5CA5EEAF" w:rsidR="7B8C9B3E" w:rsidRPr="007A60F3" w:rsidRDefault="7B8C9B3E" w:rsidP="0F550966">
      <w:pPr>
        <w:spacing w:after="0" w:line="240" w:lineRule="auto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7A60F3">
        <w:rPr>
          <w:rFonts w:ascii="Aptos" w:eastAsia="Aptos" w:hAnsi="Aptos" w:cs="Aptos"/>
          <w:color w:val="000000" w:themeColor="text1"/>
          <w:lang w:val="pl-PL"/>
        </w:rPr>
        <w:t>W odpowiedzi na zapytanie ofertowe dotyczące</w:t>
      </w:r>
      <w:r w:rsidR="32B6B43E" w:rsidRPr="007A60F3">
        <w:rPr>
          <w:rFonts w:ascii="Aptos" w:eastAsia="Aptos" w:hAnsi="Aptos" w:cs="Aptos"/>
          <w:color w:val="000000" w:themeColor="text1"/>
          <w:lang w:val="pl-PL"/>
        </w:rPr>
        <w:t xml:space="preserve"> </w:t>
      </w:r>
    </w:p>
    <w:p w14:paraId="04C4CC90" w14:textId="4D91FB67" w:rsidR="0F550966" w:rsidRPr="007A60F3" w:rsidRDefault="0F550966" w:rsidP="0F550966">
      <w:pPr>
        <w:spacing w:after="0" w:line="240" w:lineRule="auto"/>
        <w:jc w:val="both"/>
        <w:rPr>
          <w:rFonts w:ascii="Aptos" w:eastAsia="Aptos" w:hAnsi="Aptos" w:cs="Aptos"/>
          <w:color w:val="000000" w:themeColor="text1"/>
          <w:lang w:val="pl-PL"/>
        </w:rPr>
      </w:pPr>
    </w:p>
    <w:p w14:paraId="2ACCD36C" w14:textId="4CF138C8" w:rsidR="00754A2F" w:rsidRPr="00754A2F" w:rsidRDefault="00754A2F" w:rsidP="00754A2F">
      <w:pPr>
        <w:spacing w:after="0" w:line="240" w:lineRule="auto"/>
        <w:rPr>
          <w:rFonts w:ascii="Aptos" w:eastAsia="Aptos" w:hAnsi="Aptos" w:cs="Aptos"/>
          <w:lang w:val="pl-PL"/>
        </w:rPr>
      </w:pPr>
      <w:r w:rsidRPr="00754A2F">
        <w:rPr>
          <w:rFonts w:ascii="Aptos" w:eastAsia="Aptos" w:hAnsi="Aptos" w:cs="Aptos"/>
          <w:b/>
          <w:bCs/>
          <w:color w:val="000000" w:themeColor="text1"/>
          <w:lang w:val="pl-PL"/>
        </w:rPr>
        <w:t xml:space="preserve">Modernizacja </w:t>
      </w:r>
      <w:proofErr w:type="spellStart"/>
      <w:r w:rsidRPr="00754A2F">
        <w:rPr>
          <w:rFonts w:ascii="Aptos" w:eastAsia="Aptos" w:hAnsi="Aptos" w:cs="Aptos"/>
          <w:b/>
          <w:bCs/>
          <w:color w:val="000000" w:themeColor="text1"/>
          <w:lang w:val="pl-PL"/>
        </w:rPr>
        <w:t>Sprężarkow</w:t>
      </w:r>
      <w:r w:rsidR="00A76430">
        <w:rPr>
          <w:rFonts w:ascii="Aptos" w:eastAsia="Aptos" w:hAnsi="Aptos" w:cs="Aptos"/>
          <w:b/>
          <w:bCs/>
          <w:color w:val="000000" w:themeColor="text1"/>
          <w:lang w:val="pl-PL"/>
        </w:rPr>
        <w:t>n</w:t>
      </w:r>
      <w:r w:rsidRPr="00754A2F">
        <w:rPr>
          <w:rFonts w:ascii="Aptos" w:eastAsia="Aptos" w:hAnsi="Aptos" w:cs="Aptos"/>
          <w:b/>
          <w:bCs/>
          <w:color w:val="000000" w:themeColor="text1"/>
          <w:lang w:val="pl-PL"/>
        </w:rPr>
        <w:t>i</w:t>
      </w:r>
      <w:proofErr w:type="spellEnd"/>
      <w:r w:rsidRPr="00754A2F">
        <w:rPr>
          <w:rFonts w:ascii="Aptos" w:eastAsia="Aptos" w:hAnsi="Aptos" w:cs="Aptos"/>
          <w:b/>
          <w:bCs/>
          <w:color w:val="000000" w:themeColor="text1"/>
          <w:lang w:val="pl-PL"/>
        </w:rPr>
        <w:t xml:space="preserve"> </w:t>
      </w:r>
      <w:r w:rsidR="00983533">
        <w:rPr>
          <w:rFonts w:ascii="Aptos" w:eastAsia="Aptos" w:hAnsi="Aptos" w:cs="Aptos"/>
          <w:b/>
          <w:bCs/>
          <w:color w:val="000000" w:themeColor="text1"/>
          <w:lang w:val="pl-PL"/>
        </w:rPr>
        <w:t>–</w:t>
      </w:r>
      <w:r w:rsidRPr="00754A2F">
        <w:rPr>
          <w:rFonts w:ascii="Aptos" w:eastAsia="Aptos" w:hAnsi="Aptos" w:cs="Aptos"/>
          <w:b/>
          <w:bCs/>
          <w:color w:val="000000" w:themeColor="text1"/>
          <w:lang w:val="pl-PL"/>
        </w:rPr>
        <w:t xml:space="preserve"> Powietrza Medycznego dla całego Szpitala w obiekcie Szpital LUX MED Onkologia ul. </w:t>
      </w:r>
      <w:r w:rsidR="00A9061D">
        <w:rPr>
          <w:rFonts w:ascii="Aptos" w:eastAsia="Aptos" w:hAnsi="Aptos" w:cs="Aptos"/>
          <w:b/>
          <w:bCs/>
          <w:color w:val="000000" w:themeColor="text1"/>
          <w:lang w:val="pl-PL"/>
        </w:rPr>
        <w:t>ś</w:t>
      </w:r>
      <w:r w:rsidRPr="00754A2F">
        <w:rPr>
          <w:rFonts w:ascii="Aptos" w:eastAsia="Aptos" w:hAnsi="Aptos" w:cs="Aptos"/>
          <w:b/>
          <w:bCs/>
          <w:color w:val="000000" w:themeColor="text1"/>
          <w:lang w:val="pl-PL"/>
        </w:rPr>
        <w:t>w. Wincentego 103, 03-291 Warszawa</w:t>
      </w:r>
    </w:p>
    <w:p w14:paraId="1E42E470" w14:textId="39526356" w:rsidR="0F550966" w:rsidRPr="00754A2F" w:rsidRDefault="0F550966" w:rsidP="0F550966">
      <w:pPr>
        <w:spacing w:after="0" w:line="240" w:lineRule="auto"/>
        <w:rPr>
          <w:rFonts w:ascii="Aptos" w:eastAsia="Aptos" w:hAnsi="Aptos" w:cs="Aptos"/>
          <w:color w:val="000000" w:themeColor="text1"/>
          <w:lang w:val="pl-PL"/>
        </w:rPr>
      </w:pPr>
    </w:p>
    <w:p w14:paraId="2F79DFDD" w14:textId="4DD18335" w:rsidR="7B8C9B3E" w:rsidRPr="007A60F3" w:rsidRDefault="7B8C9B3E" w:rsidP="0F550966">
      <w:pPr>
        <w:pStyle w:val="Nagwek1"/>
        <w:jc w:val="center"/>
        <w:rPr>
          <w:rFonts w:ascii="Cambria" w:eastAsia="Cambria" w:hAnsi="Cambria" w:cs="Cambria"/>
          <w:color w:val="auto"/>
          <w:sz w:val="22"/>
          <w:szCs w:val="22"/>
          <w:lang w:val="pl-PL"/>
        </w:rPr>
      </w:pPr>
      <w:r w:rsidRPr="007A60F3">
        <w:rPr>
          <w:rFonts w:ascii="Aptos Display" w:eastAsia="Aptos Display" w:hAnsi="Aptos Display" w:cs="Aptos Display"/>
          <w:color w:val="auto"/>
          <w:sz w:val="22"/>
          <w:szCs w:val="22"/>
          <w:lang w:val="pl-PL"/>
        </w:rPr>
        <w:t>WYKAZ OSÓB SPEŁNIAJĄCYCH WARUNEK</w:t>
      </w:r>
    </w:p>
    <w:p w14:paraId="7961690E" w14:textId="04AE4D9E" w:rsidR="0F550966" w:rsidRPr="00EE2BD8" w:rsidRDefault="0F550966">
      <w:pPr>
        <w:rPr>
          <w:rFonts w:ascii="Aptos" w:hAnsi="Aptos"/>
          <w:lang w:val="pl-PL"/>
        </w:rPr>
      </w:pPr>
    </w:p>
    <w:p w14:paraId="6F59E0EC" w14:textId="6065B10E" w:rsidR="00EF6651" w:rsidRPr="00EE2BD8" w:rsidRDefault="00522DDD">
      <w:pPr>
        <w:rPr>
          <w:rFonts w:ascii="Aptos" w:hAnsi="Aptos"/>
          <w:lang w:val="pl-PL"/>
        </w:rPr>
      </w:pPr>
      <w:r w:rsidRPr="00EE2BD8">
        <w:rPr>
          <w:rFonts w:ascii="Aptos" w:hAnsi="Aptos"/>
          <w:lang w:val="pl-PL"/>
        </w:rPr>
        <w:t>skierowanych przez Wykonawcę do realizacji zamówienia, potwierdzający spełnienie warunku udziału w postępowaniu w zakresie dysponowania osobami posiadającymi wymagane kwalifikacje i uprawnienia, zgodnie z treścią Zapytania ofertowego.</w:t>
      </w:r>
    </w:p>
    <w:p w14:paraId="78B075BF" w14:textId="773E8F26" w:rsidR="4E2B1C83" w:rsidRPr="00EE2BD8" w:rsidRDefault="4E2B1C83" w:rsidP="0F550966">
      <w:pPr>
        <w:spacing w:after="0"/>
        <w:jc w:val="both"/>
        <w:rPr>
          <w:rFonts w:ascii="Aptos" w:eastAsia="Aptos" w:hAnsi="Aptos" w:cs="Aptos"/>
          <w:lang w:val="pl-PL"/>
        </w:rPr>
      </w:pPr>
      <w:r w:rsidRPr="00EE2BD8">
        <w:rPr>
          <w:rFonts w:ascii="Aptos" w:eastAsia="Aptos" w:hAnsi="Aptos" w:cs="Aptos"/>
          <w:lang w:val="pl-PL"/>
        </w:rPr>
        <w:t>Wykonawca spełni warunek udziału w postępowaniu, jeżeli wykaże, że dysponuje osobami skierowanymi do realizacji zamówienia (minimum 1 osoba), które będą bezpośrednio wykonywać prace w zakresie instalacji, podłączenia i uruchomienia Przedmiotu Umowy, a które posiadają łącznie każda z nich:</w:t>
      </w:r>
    </w:p>
    <w:p w14:paraId="7DF4D694" w14:textId="4D9A113F" w:rsidR="00001636" w:rsidRPr="00EE2BD8" w:rsidRDefault="00983533" w:rsidP="0F550966">
      <w:pPr>
        <w:spacing w:after="0" w:line="240" w:lineRule="auto"/>
        <w:rPr>
          <w:rFonts w:ascii="Aptos" w:eastAsia="Aptos" w:hAnsi="Aptos" w:cs="Aptos"/>
          <w:lang w:val="pl-PL"/>
        </w:rPr>
      </w:pPr>
      <w:r>
        <w:rPr>
          <w:rFonts w:ascii="Aptos" w:eastAsia="Aptos" w:hAnsi="Aptos" w:cs="Aptos"/>
          <w:lang w:val="pl-PL"/>
        </w:rPr>
        <w:t>–</w:t>
      </w:r>
      <w:r w:rsidR="00001636" w:rsidRPr="00EE2BD8">
        <w:rPr>
          <w:rFonts w:ascii="Aptos" w:eastAsia="Aptos" w:hAnsi="Aptos" w:cs="Aptos"/>
          <w:lang w:val="pl-PL"/>
        </w:rPr>
        <w:t>- Certyfikaty osuszaczy do powietrza medycznego</w:t>
      </w:r>
    </w:p>
    <w:p w14:paraId="32C2A82C" w14:textId="1CAAED47" w:rsidR="4E2B1C83" w:rsidRDefault="00983533" w:rsidP="0F550966">
      <w:pPr>
        <w:spacing w:after="0" w:line="240" w:lineRule="auto"/>
        <w:rPr>
          <w:rFonts w:ascii="Aptos" w:eastAsia="Aptos" w:hAnsi="Aptos" w:cs="Aptos"/>
          <w:lang w:val="pl-PL"/>
        </w:rPr>
      </w:pPr>
      <w:r>
        <w:rPr>
          <w:rFonts w:ascii="Aptos" w:eastAsia="Aptos" w:hAnsi="Aptos" w:cs="Aptos"/>
          <w:lang w:val="pl-PL"/>
        </w:rPr>
        <w:t>–</w:t>
      </w:r>
      <w:r w:rsidR="4E2B1C83" w:rsidRPr="00EE2BD8">
        <w:rPr>
          <w:rFonts w:ascii="Aptos" w:eastAsia="Aptos" w:hAnsi="Aptos" w:cs="Aptos"/>
          <w:lang w:val="pl-PL"/>
        </w:rPr>
        <w:t xml:space="preserve"> Uprawnienia </w:t>
      </w:r>
      <w:r w:rsidR="000517D7" w:rsidRPr="00EE2BD8">
        <w:rPr>
          <w:rFonts w:ascii="Aptos" w:eastAsia="Aptos" w:hAnsi="Aptos" w:cs="Aptos"/>
          <w:lang w:val="pl-PL"/>
        </w:rPr>
        <w:t xml:space="preserve">energetyczne </w:t>
      </w:r>
      <w:r w:rsidR="00001636" w:rsidRPr="00EE2BD8">
        <w:rPr>
          <w:rFonts w:ascii="Aptos" w:eastAsia="Aptos" w:hAnsi="Aptos" w:cs="Aptos"/>
          <w:lang w:val="pl-PL"/>
        </w:rPr>
        <w:t>grupy 1 i 2 dozór i eksploatacja</w:t>
      </w:r>
    </w:p>
    <w:p w14:paraId="7488609C" w14:textId="77777777" w:rsidR="00983533" w:rsidRPr="00EE2BD8" w:rsidRDefault="00983533" w:rsidP="0F550966">
      <w:pPr>
        <w:spacing w:after="0" w:line="240" w:lineRule="auto"/>
        <w:rPr>
          <w:rFonts w:ascii="Aptos" w:eastAsia="Aptos" w:hAnsi="Aptos" w:cs="Aptos"/>
          <w:lang w:val="pl-PL"/>
        </w:rPr>
      </w:pPr>
    </w:p>
    <w:p w14:paraId="213313FE" w14:textId="0A3F9C06" w:rsidR="539AC4F8" w:rsidRPr="00EE2BD8" w:rsidRDefault="4E2B1C83" w:rsidP="0F550966">
      <w:pPr>
        <w:spacing w:after="0"/>
        <w:jc w:val="both"/>
        <w:rPr>
          <w:rFonts w:ascii="Aptos" w:eastAsia="Aptos" w:hAnsi="Aptos" w:cs="Aptos"/>
          <w:lang w:val="pl-PL"/>
        </w:rPr>
      </w:pPr>
      <w:r w:rsidRPr="00EE2BD8">
        <w:rPr>
          <w:rFonts w:ascii="Aptos" w:eastAsia="Aptos" w:hAnsi="Aptos" w:cs="Aptos"/>
          <w:lang w:val="pl-PL"/>
        </w:rPr>
        <w:t>Na potwierdzenie spełniania warunku udziału w postępowaniu Wykonawca załączy:</w:t>
      </w:r>
    </w:p>
    <w:p w14:paraId="0FC1A3D6" w14:textId="36E11BE4" w:rsidR="539AC4F8" w:rsidRPr="00EE2BD8" w:rsidRDefault="4E2B1C83" w:rsidP="0F550966">
      <w:pPr>
        <w:spacing w:after="0"/>
        <w:jc w:val="both"/>
        <w:rPr>
          <w:rFonts w:ascii="Aptos" w:eastAsia="Aptos" w:hAnsi="Aptos" w:cs="Aptos"/>
          <w:lang w:val="pl-PL"/>
        </w:rPr>
      </w:pPr>
      <w:r w:rsidRPr="00EE2BD8">
        <w:rPr>
          <w:rFonts w:ascii="Aptos" w:eastAsia="Aptos" w:hAnsi="Aptos" w:cs="Aptos"/>
          <w:lang w:val="pl-PL"/>
        </w:rPr>
        <w:t>– wykaz osób przewidzianych do realizacji zamówienia, wraz z opisem ich kwalifikacji i</w:t>
      </w:r>
      <w:r w:rsidR="00983533">
        <w:rPr>
          <w:rFonts w:ascii="Aptos" w:eastAsia="Aptos" w:hAnsi="Aptos" w:cs="Aptos"/>
          <w:lang w:val="pl-PL"/>
        </w:rPr>
        <w:t> </w:t>
      </w:r>
      <w:r w:rsidRPr="00EE2BD8">
        <w:rPr>
          <w:rFonts w:ascii="Aptos" w:eastAsia="Aptos" w:hAnsi="Aptos" w:cs="Aptos"/>
          <w:lang w:val="pl-PL"/>
        </w:rPr>
        <w:t>zakresu wykonywanych czynności,</w:t>
      </w:r>
    </w:p>
    <w:p w14:paraId="6F31C7C6" w14:textId="7B40CF47" w:rsidR="005F6532" w:rsidRPr="00EE2BD8" w:rsidRDefault="4E2B1C83" w:rsidP="0F550966">
      <w:pPr>
        <w:autoSpaceDE w:val="0"/>
        <w:autoSpaceDN w:val="0"/>
        <w:adjustRightInd w:val="0"/>
        <w:spacing w:after="0"/>
        <w:jc w:val="both"/>
        <w:rPr>
          <w:rFonts w:ascii="Aptos" w:eastAsia="Aptos" w:hAnsi="Aptos" w:cs="Aptos"/>
          <w:lang w:val="pl-PL"/>
        </w:rPr>
      </w:pPr>
      <w:r w:rsidRPr="00EE2BD8">
        <w:rPr>
          <w:rFonts w:ascii="Aptos" w:eastAsia="Aptos" w:hAnsi="Aptos" w:cs="Aptos"/>
          <w:lang w:val="pl-PL"/>
        </w:rPr>
        <w:t>– kopie certyfikatów oraz uprawnień potwierdzających spełnianie powyższych wymagań.</w:t>
      </w:r>
    </w:p>
    <w:p w14:paraId="67E3766A" w14:textId="2EEF2899" w:rsidR="1D5B7FF0" w:rsidRPr="00EE2BD8" w:rsidRDefault="1D5B7FF0" w:rsidP="0F550966">
      <w:pPr>
        <w:spacing w:before="240" w:after="240"/>
        <w:rPr>
          <w:rFonts w:ascii="Aptos" w:eastAsia="Aptos" w:hAnsi="Aptos" w:cs="Aptos"/>
          <w:lang w:val="pl-PL"/>
        </w:rPr>
      </w:pPr>
      <w:r w:rsidRPr="00EE2BD8">
        <w:rPr>
          <w:rFonts w:ascii="Aptos" w:eastAsia="Aptos" w:hAnsi="Aptos" w:cs="Aptos"/>
          <w:lang w:val="pl-PL"/>
        </w:rPr>
        <w:t>Osoba nr …</w:t>
      </w:r>
      <w:r w:rsidRPr="00EE2BD8">
        <w:rPr>
          <w:rFonts w:ascii="Aptos" w:hAnsi="Aptos"/>
          <w:lang w:val="pl-PL"/>
        </w:rPr>
        <w:br/>
      </w:r>
      <w:r w:rsidRPr="00EE2BD8">
        <w:rPr>
          <w:rFonts w:ascii="Aptos" w:eastAsia="Aptos" w:hAnsi="Aptos" w:cs="Aptos"/>
          <w:lang w:val="pl-PL"/>
        </w:rPr>
        <w:t>Imię i nazwisko: ..............................................................</w:t>
      </w:r>
    </w:p>
    <w:p w14:paraId="0394BC64" w14:textId="65D9682B" w:rsidR="1D5B7FF0" w:rsidRPr="00EE2BD8" w:rsidRDefault="1D5B7FF0" w:rsidP="0F550966">
      <w:pPr>
        <w:spacing w:before="240" w:after="240"/>
        <w:rPr>
          <w:rFonts w:ascii="Aptos" w:eastAsia="Aptos" w:hAnsi="Aptos" w:cs="Aptos"/>
          <w:lang w:val="pl-PL"/>
        </w:rPr>
      </w:pPr>
      <w:r w:rsidRPr="00EE2BD8">
        <w:rPr>
          <w:rFonts w:ascii="Aptos" w:eastAsia="Aptos" w:hAnsi="Aptos" w:cs="Aptos"/>
          <w:lang w:val="pl-PL"/>
        </w:rPr>
        <w:t>Podstawa</w:t>
      </w:r>
      <w:r w:rsidR="1066B876" w:rsidRPr="00EE2BD8">
        <w:rPr>
          <w:rFonts w:ascii="Aptos" w:eastAsia="Aptos" w:hAnsi="Aptos" w:cs="Aptos"/>
          <w:lang w:val="pl-PL"/>
        </w:rPr>
        <w:t xml:space="preserve"> </w:t>
      </w:r>
      <w:r w:rsidRPr="00EE2BD8">
        <w:rPr>
          <w:rFonts w:ascii="Aptos" w:eastAsia="Aptos" w:hAnsi="Aptos" w:cs="Aptos"/>
          <w:lang w:val="pl-PL"/>
        </w:rPr>
        <w:t>dysponowania osobą</w:t>
      </w:r>
      <w:r w:rsidRPr="00EE2BD8">
        <w:rPr>
          <w:rFonts w:ascii="Aptos" w:hAnsi="Aptos"/>
          <w:lang w:val="pl-PL"/>
        </w:rPr>
        <w:br/>
      </w:r>
      <w:r w:rsidRPr="00EE2BD8">
        <w:rPr>
          <w:rFonts w:ascii="Aptos" w:eastAsia="Aptos" w:hAnsi="Aptos" w:cs="Aptos"/>
          <w:lang w:val="pl-PL"/>
        </w:rPr>
        <w:t>Zakres powierzonych czynności:</w:t>
      </w:r>
      <w:r w:rsidRPr="00EE2BD8">
        <w:rPr>
          <w:rFonts w:ascii="Aptos" w:hAnsi="Aptos"/>
          <w:lang w:val="pl-PL"/>
        </w:rPr>
        <w:br/>
      </w:r>
      <w:r w:rsidRPr="00EE2BD8">
        <w:rPr>
          <w:rFonts w:ascii="Aptos" w:eastAsia="Aptos" w:hAnsi="Aptos" w:cs="Aptos"/>
          <w:lang w:val="pl-PL"/>
        </w:rPr>
        <w:t>.........................................................................................</w:t>
      </w:r>
      <w:r w:rsidRPr="00EE2BD8">
        <w:rPr>
          <w:rFonts w:ascii="Aptos" w:hAnsi="Aptos"/>
          <w:lang w:val="pl-PL"/>
        </w:rPr>
        <w:br/>
      </w:r>
    </w:p>
    <w:p w14:paraId="342FD276" w14:textId="5B3CEE6E" w:rsidR="574ABF2A" w:rsidRPr="00EE2BD8" w:rsidRDefault="574ABF2A" w:rsidP="0F550966">
      <w:pPr>
        <w:spacing w:after="0"/>
        <w:rPr>
          <w:rFonts w:ascii="Aptos" w:eastAsia="Aptos" w:hAnsi="Aptos" w:cs="Aptos"/>
          <w:lang w:val="pl-PL"/>
        </w:rPr>
      </w:pPr>
    </w:p>
    <w:p w14:paraId="4BE1B5C1" w14:textId="321847A5" w:rsidR="005F6532" w:rsidRPr="00EE2BD8" w:rsidRDefault="005F6532" w:rsidP="0F550966">
      <w:pPr>
        <w:rPr>
          <w:rFonts w:ascii="Aptos" w:eastAsia="Aptos" w:hAnsi="Aptos" w:cs="Aptos"/>
          <w:lang w:val="pl-PL"/>
        </w:rPr>
      </w:pPr>
    </w:p>
    <w:p w14:paraId="51C6322D" w14:textId="2FF07970" w:rsidR="0F550966" w:rsidRPr="00EE2BD8" w:rsidRDefault="00522DDD" w:rsidP="0F550966">
      <w:pPr>
        <w:rPr>
          <w:rFonts w:ascii="Aptos" w:eastAsia="Aptos" w:hAnsi="Aptos" w:cs="Aptos"/>
          <w:lang w:val="pl-PL"/>
        </w:rPr>
      </w:pPr>
      <w:r w:rsidRPr="00EE2BD8">
        <w:rPr>
          <w:rFonts w:ascii="Aptos" w:eastAsia="Aptos" w:hAnsi="Aptos" w:cs="Aptos"/>
          <w:lang w:val="pl-PL"/>
        </w:rPr>
        <w:t>Do każdego zgłoszonego specjalisty należy załączyć kopie certyfikatów</w:t>
      </w:r>
      <w:r w:rsidR="007308AA" w:rsidRPr="00EE2BD8">
        <w:rPr>
          <w:rFonts w:ascii="Aptos" w:eastAsia="Aptos" w:hAnsi="Aptos" w:cs="Aptos"/>
          <w:lang w:val="pl-PL"/>
        </w:rPr>
        <w:t xml:space="preserve"> i</w:t>
      </w:r>
      <w:r w:rsidRPr="00EE2BD8">
        <w:rPr>
          <w:rFonts w:ascii="Aptos" w:eastAsia="Aptos" w:hAnsi="Aptos" w:cs="Aptos"/>
          <w:lang w:val="pl-PL"/>
        </w:rPr>
        <w:t xml:space="preserve"> uprawnień potwierdzających spełnianie wymagań określonych w zapytaniu ofertowym.</w:t>
      </w:r>
    </w:p>
    <w:p w14:paraId="7D54F4C2" w14:textId="390D962D" w:rsidR="00680B12" w:rsidRPr="00EE2BD8" w:rsidRDefault="00680B12" w:rsidP="0F550966">
      <w:pPr>
        <w:spacing w:after="0"/>
        <w:rPr>
          <w:rFonts w:ascii="Aptos" w:eastAsia="Aptos" w:hAnsi="Aptos" w:cs="Aptos"/>
          <w:color w:val="000000" w:themeColor="text1"/>
          <w:lang w:val="pl-PL"/>
        </w:rPr>
      </w:pPr>
      <w:r w:rsidRPr="00EE2BD8">
        <w:rPr>
          <w:rFonts w:ascii="Aptos" w:eastAsia="Aptos" w:hAnsi="Aptos" w:cs="Aptos"/>
          <w:color w:val="000000" w:themeColor="text1"/>
          <w:lang w:val="pl-PL"/>
        </w:rPr>
        <w:t>Oświadczenie Sprzedającego:</w:t>
      </w:r>
    </w:p>
    <w:p w14:paraId="01583051" w14:textId="7C1B8FB0" w:rsidR="00680B12" w:rsidRPr="00EE2BD8" w:rsidRDefault="00680B12" w:rsidP="0F550966">
      <w:pPr>
        <w:spacing w:after="0"/>
        <w:rPr>
          <w:rFonts w:ascii="Aptos" w:eastAsia="Aptos" w:hAnsi="Aptos" w:cs="Aptos"/>
          <w:color w:val="000000" w:themeColor="text1"/>
          <w:lang w:val="pl-PL"/>
        </w:rPr>
      </w:pPr>
      <w:r w:rsidRPr="00EE2BD8">
        <w:rPr>
          <w:rFonts w:ascii="Aptos" w:eastAsia="Aptos" w:hAnsi="Aptos" w:cs="Aptos"/>
          <w:color w:val="000000" w:themeColor="text1"/>
          <w:lang w:val="pl-PL"/>
        </w:rPr>
        <w:t>Oświadczam, że powyższe osoby będą uczestniczyć w realizacji zamówienia zgodnie z</w:t>
      </w:r>
      <w:r w:rsidR="007D256E">
        <w:rPr>
          <w:rFonts w:ascii="Aptos" w:eastAsia="Aptos" w:hAnsi="Aptos" w:cs="Aptos"/>
          <w:color w:val="000000" w:themeColor="text1"/>
          <w:lang w:val="pl-PL"/>
        </w:rPr>
        <w:t> </w:t>
      </w:r>
      <w:r w:rsidRPr="00EE2BD8">
        <w:rPr>
          <w:rFonts w:ascii="Aptos" w:eastAsia="Aptos" w:hAnsi="Aptos" w:cs="Aptos"/>
          <w:color w:val="000000" w:themeColor="text1"/>
          <w:lang w:val="pl-PL"/>
        </w:rPr>
        <w:t>zakresem wskazanym w wykazie.</w:t>
      </w:r>
    </w:p>
    <w:p w14:paraId="749C67B9" w14:textId="77777777" w:rsidR="00983533" w:rsidRDefault="00983533" w:rsidP="0F550966">
      <w:pPr>
        <w:spacing w:after="0"/>
        <w:rPr>
          <w:rFonts w:ascii="Aptos" w:eastAsia="Aptos" w:hAnsi="Aptos" w:cs="Aptos"/>
          <w:color w:val="000000" w:themeColor="text1"/>
          <w:lang w:val="pl-PL"/>
        </w:rPr>
      </w:pPr>
    </w:p>
    <w:p w14:paraId="6338AD45" w14:textId="77777777" w:rsidR="00983533" w:rsidRDefault="00983533" w:rsidP="0F550966">
      <w:pPr>
        <w:spacing w:after="0"/>
        <w:rPr>
          <w:rFonts w:ascii="Aptos" w:eastAsia="Aptos" w:hAnsi="Aptos" w:cs="Aptos"/>
          <w:color w:val="000000" w:themeColor="text1"/>
          <w:lang w:val="pl-PL"/>
        </w:rPr>
      </w:pPr>
    </w:p>
    <w:p w14:paraId="3989D1B3" w14:textId="77777777" w:rsidR="00983533" w:rsidRDefault="00983533" w:rsidP="0F550966">
      <w:pPr>
        <w:spacing w:after="0"/>
        <w:rPr>
          <w:rFonts w:ascii="Aptos" w:eastAsia="Aptos" w:hAnsi="Aptos" w:cs="Aptos"/>
          <w:color w:val="000000" w:themeColor="text1"/>
          <w:lang w:val="pl-PL"/>
        </w:rPr>
      </w:pPr>
    </w:p>
    <w:p w14:paraId="41184A19" w14:textId="105C21D0" w:rsidR="00680B12" w:rsidRPr="00EE2BD8" w:rsidRDefault="00680B12" w:rsidP="0F550966">
      <w:pPr>
        <w:spacing w:after="0"/>
        <w:rPr>
          <w:rFonts w:ascii="Aptos" w:eastAsia="Aptos" w:hAnsi="Aptos" w:cs="Aptos"/>
          <w:color w:val="000000" w:themeColor="text1"/>
          <w:lang w:val="pl-PL"/>
        </w:rPr>
      </w:pPr>
      <w:r w:rsidRPr="00EE2BD8">
        <w:rPr>
          <w:rFonts w:ascii="Aptos" w:eastAsia="Aptos" w:hAnsi="Aptos" w:cs="Aptos"/>
          <w:color w:val="000000" w:themeColor="text1"/>
          <w:lang w:val="pl-PL"/>
        </w:rPr>
        <w:t>……………………………………………………………………………………………..</w:t>
      </w:r>
    </w:p>
    <w:p w14:paraId="787117D6" w14:textId="245CF398" w:rsidR="00680B12" w:rsidRPr="00EE2BD8" w:rsidRDefault="00680B12" w:rsidP="0F550966">
      <w:pPr>
        <w:spacing w:after="0"/>
        <w:rPr>
          <w:rFonts w:ascii="Aptos" w:eastAsia="Aptos" w:hAnsi="Aptos" w:cs="Aptos"/>
          <w:color w:val="000000" w:themeColor="text1"/>
          <w:lang w:val="pl-PL"/>
        </w:rPr>
      </w:pPr>
      <w:r w:rsidRPr="00EE2BD8">
        <w:rPr>
          <w:rFonts w:ascii="Aptos" w:eastAsia="Aptos" w:hAnsi="Aptos" w:cs="Aptos"/>
          <w:color w:val="000000" w:themeColor="text1"/>
          <w:lang w:val="pl-PL"/>
        </w:rPr>
        <w:t>Data, podpis osoby uprawnionej do reprezentowania Sprzedającego</w:t>
      </w:r>
    </w:p>
    <w:p w14:paraId="734F405F" w14:textId="211FCC53" w:rsidR="0F550966" w:rsidRPr="00EE2BD8" w:rsidRDefault="0F550966" w:rsidP="0F550966">
      <w:pPr>
        <w:rPr>
          <w:rFonts w:ascii="Aptos" w:eastAsia="Aptos" w:hAnsi="Aptos" w:cs="Aptos"/>
          <w:lang w:val="pl-PL"/>
        </w:rPr>
      </w:pPr>
    </w:p>
    <w:sectPr w:rsidR="0F550966" w:rsidRPr="00EE2BD8" w:rsidSect="00034616"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92B74" w14:textId="77777777" w:rsidR="00B15C2D" w:rsidRDefault="00B15C2D" w:rsidP="008F0895">
      <w:pPr>
        <w:spacing w:after="0" w:line="240" w:lineRule="auto"/>
      </w:pPr>
      <w:r>
        <w:separator/>
      </w:r>
    </w:p>
  </w:endnote>
  <w:endnote w:type="continuationSeparator" w:id="0">
    <w:p w14:paraId="024598C5" w14:textId="77777777" w:rsidR="00B15C2D" w:rsidRDefault="00B15C2D" w:rsidP="008F0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2A243" w14:textId="77777777" w:rsidR="00B15C2D" w:rsidRDefault="00B15C2D" w:rsidP="008F0895">
      <w:pPr>
        <w:spacing w:after="0" w:line="240" w:lineRule="auto"/>
      </w:pPr>
      <w:r>
        <w:separator/>
      </w:r>
    </w:p>
  </w:footnote>
  <w:footnote w:type="continuationSeparator" w:id="0">
    <w:p w14:paraId="087C6243" w14:textId="77777777" w:rsidR="00B15C2D" w:rsidRDefault="00B15C2D" w:rsidP="008F0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181" w14:textId="58706FA7" w:rsidR="008F0895" w:rsidRDefault="574ABF2A" w:rsidP="574ABF2A">
    <w:r>
      <w:rPr>
        <w:noProof/>
      </w:rPr>
      <w:drawing>
        <wp:inline distT="0" distB="0" distL="0" distR="0" wp14:anchorId="4B16E705" wp14:editId="42D6766E">
          <wp:extent cx="5486400" cy="542925"/>
          <wp:effectExtent l="0" t="0" r="0" b="0"/>
          <wp:docPr id="1176850685" name="Obraz 1176850685" descr="Obraz 1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F0895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4562267">
    <w:abstractNumId w:val="8"/>
  </w:num>
  <w:num w:numId="2" w16cid:durableId="942954749">
    <w:abstractNumId w:val="6"/>
  </w:num>
  <w:num w:numId="3" w16cid:durableId="912543445">
    <w:abstractNumId w:val="5"/>
  </w:num>
  <w:num w:numId="4" w16cid:durableId="1211112177">
    <w:abstractNumId w:val="4"/>
  </w:num>
  <w:num w:numId="5" w16cid:durableId="961037512">
    <w:abstractNumId w:val="7"/>
  </w:num>
  <w:num w:numId="6" w16cid:durableId="1268654987">
    <w:abstractNumId w:val="3"/>
  </w:num>
  <w:num w:numId="7" w16cid:durableId="1381704403">
    <w:abstractNumId w:val="2"/>
  </w:num>
  <w:num w:numId="8" w16cid:durableId="1788544207">
    <w:abstractNumId w:val="1"/>
  </w:num>
  <w:num w:numId="9" w16cid:durableId="1264610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1636"/>
    <w:rsid w:val="000065FA"/>
    <w:rsid w:val="00034616"/>
    <w:rsid w:val="000517D7"/>
    <w:rsid w:val="0006063C"/>
    <w:rsid w:val="000A21CD"/>
    <w:rsid w:val="0015074B"/>
    <w:rsid w:val="001C7CAA"/>
    <w:rsid w:val="0029639D"/>
    <w:rsid w:val="00326F90"/>
    <w:rsid w:val="003323DC"/>
    <w:rsid w:val="00522DDD"/>
    <w:rsid w:val="00552B5D"/>
    <w:rsid w:val="005764B2"/>
    <w:rsid w:val="00590327"/>
    <w:rsid w:val="005F6532"/>
    <w:rsid w:val="00604553"/>
    <w:rsid w:val="006217C5"/>
    <w:rsid w:val="00680B12"/>
    <w:rsid w:val="007308AA"/>
    <w:rsid w:val="00754A2F"/>
    <w:rsid w:val="007A60F3"/>
    <w:rsid w:val="007D256E"/>
    <w:rsid w:val="00880F90"/>
    <w:rsid w:val="008F0895"/>
    <w:rsid w:val="00921808"/>
    <w:rsid w:val="00983533"/>
    <w:rsid w:val="00A76430"/>
    <w:rsid w:val="00A9061D"/>
    <w:rsid w:val="00AA1D8D"/>
    <w:rsid w:val="00AC6A62"/>
    <w:rsid w:val="00AD06E9"/>
    <w:rsid w:val="00B15C2D"/>
    <w:rsid w:val="00B47730"/>
    <w:rsid w:val="00C65EB3"/>
    <w:rsid w:val="00CB0664"/>
    <w:rsid w:val="00D002DE"/>
    <w:rsid w:val="00D8718B"/>
    <w:rsid w:val="00DA7CD5"/>
    <w:rsid w:val="00E766A7"/>
    <w:rsid w:val="00EE2BD8"/>
    <w:rsid w:val="00EF6651"/>
    <w:rsid w:val="00FC693F"/>
    <w:rsid w:val="00FD5F6F"/>
    <w:rsid w:val="041403CE"/>
    <w:rsid w:val="0B3C4182"/>
    <w:rsid w:val="0CEF5351"/>
    <w:rsid w:val="0F550966"/>
    <w:rsid w:val="1066B876"/>
    <w:rsid w:val="1D5B7FF0"/>
    <w:rsid w:val="32B6B43E"/>
    <w:rsid w:val="407DC021"/>
    <w:rsid w:val="4E2B1C83"/>
    <w:rsid w:val="52E5636D"/>
    <w:rsid w:val="539AC4F8"/>
    <w:rsid w:val="574ABF2A"/>
    <w:rsid w:val="577BD2F9"/>
    <w:rsid w:val="5B783D79"/>
    <w:rsid w:val="5DA34652"/>
    <w:rsid w:val="6416AD88"/>
    <w:rsid w:val="6C333F2C"/>
    <w:rsid w:val="75FE64AB"/>
    <w:rsid w:val="7B8C9B3E"/>
    <w:rsid w:val="7EA6F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062061"/>
  <w14:defaultImageDpi w14:val="300"/>
  <w15:docId w15:val="{0277CC51-5063-F94B-BE2E-BD6E9820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  <_ApprovalAssignedTo xmlns="65ed085e-a5bd-4e65-9919-c6cc7b13960a">
      <UserInfo>
        <DisplayName/>
        <AccountId xsi:nil="true"/>
        <AccountType/>
      </UserInfo>
    </_ApprovalAssignedTo>
    <_ApprovalStatus xmlns="65ed085e-a5bd-4e65-9919-c6cc7b13960a">0</_ApprovalStatus>
    <_ApprovalRespondedBy xmlns="65ed085e-a5bd-4e65-9919-c6cc7b13960a">
      <UserInfo>
        <DisplayName/>
        <AccountId xsi:nil="true"/>
        <AccountType/>
      </UserInfo>
    </_ApprovalRespondedBy>
    <_ApprovalSentBy xmlns="65ed085e-a5bd-4e65-9919-c6cc7b13960a">
      <UserInfo>
        <DisplayName/>
        <AccountId xsi:nil="true"/>
        <AccountType/>
      </UserInfo>
    </_ApprovalSent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30" ma:contentTypeDescription="Utwórz nowy dokument." ma:contentTypeScope="" ma:versionID="b14f4335b36fd3a4d6ceb57245ce76d4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98767e48fd52b5132651d1d62aae1be1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  <xsd:enumeration value="Opublikowa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  <xsd:element name="_ApprovalAssignedTo" ma:index="30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1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2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3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869D97-0F4B-4C14-A314-CAA8CD1979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BEA11-58F0-4F81-8C0D-5B8817863D67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F3F5477-0B1E-4E5C-A960-17BEC8EC4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Staroń Justyna</cp:lastModifiedBy>
  <cp:revision>6</cp:revision>
  <dcterms:created xsi:type="dcterms:W3CDTF">2025-09-12T11:51:00Z</dcterms:created>
  <dcterms:modified xsi:type="dcterms:W3CDTF">2026-03-16T10:26:00Z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